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3088D" w:rsidRDefault="0063088D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95D53" w:rsidRPr="00195D53" w:rsidRDefault="00195D53" w:rsidP="00195D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195D53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195D53">
        <w:rPr>
          <w:rFonts w:ascii="Times New Roman" w:eastAsiaTheme="minorEastAsia" w:hAnsi="Times New Roman"/>
          <w:b/>
          <w:sz w:val="27"/>
          <w:szCs w:val="27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4</w:t>
      </w:r>
      <w:bookmarkStart w:id="0" w:name="_GoBack"/>
      <w:bookmarkEnd w:id="0"/>
    </w:p>
    <w:p w:rsidR="00195D53" w:rsidRDefault="00195D53" w:rsidP="00195D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42EC8">
        <w:rPr>
          <w:rFonts w:ascii="Times New Roman" w:hAnsi="Times New Roman"/>
          <w:b/>
          <w:bCs/>
          <w:sz w:val="28"/>
          <w:szCs w:val="28"/>
          <w:lang w:val="uk-UA"/>
        </w:rPr>
        <w:t>Кравц</w:t>
      </w:r>
      <w:r w:rsidR="0012188F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proofErr w:type="spellEnd"/>
      <w:r w:rsidR="00342EC8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 гр.</w:t>
      </w:r>
      <w:r w:rsidR="009E488D" w:rsidRPr="009E488D">
        <w:rPr>
          <w:lang w:val="uk-UA"/>
        </w:rPr>
        <w:t xml:space="preserve"> 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Кравц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>олодимира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 xml:space="preserve"> Микола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>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r w:rsidR="0012188F" w:rsidRPr="0012188F">
        <w:rPr>
          <w:rFonts w:ascii="Times New Roman" w:hAnsi="Times New Roman"/>
          <w:bCs/>
          <w:sz w:val="28"/>
          <w:szCs w:val="28"/>
          <w:lang w:val="uk-UA"/>
        </w:rPr>
        <w:t>Кравц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2188F" w:rsidRPr="0012188F">
        <w:rPr>
          <w:rFonts w:ascii="Times New Roman" w:hAnsi="Times New Roman"/>
          <w:bCs/>
          <w:sz w:val="28"/>
          <w:szCs w:val="28"/>
          <w:lang w:val="uk-UA"/>
        </w:rPr>
        <w:t xml:space="preserve"> Володимир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188F" w:rsidRPr="0012188F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загальною площею 0,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>9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5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–0,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га, для ведення особистого селянського господарства – 0,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342EC8">
        <w:rPr>
          <w:rFonts w:ascii="Times New Roman" w:hAnsi="Times New Roman"/>
          <w:bCs/>
          <w:sz w:val="28"/>
          <w:szCs w:val="28"/>
          <w:lang w:val="uk-UA"/>
        </w:rPr>
        <w:t>вул.Центральна</w:t>
      </w:r>
      <w:proofErr w:type="spellEnd"/>
      <w:r w:rsidR="00342EC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E488D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r w:rsidR="0012188F" w:rsidRPr="0012188F">
        <w:rPr>
          <w:rFonts w:ascii="Times New Roman" w:hAnsi="Times New Roman"/>
          <w:bCs/>
          <w:sz w:val="28"/>
          <w:szCs w:val="28"/>
          <w:lang w:val="uk-UA"/>
        </w:rPr>
        <w:t xml:space="preserve">Кравцю Володимиру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188F"/>
    <w:rsid w:val="00122A65"/>
    <w:rsid w:val="00195D53"/>
    <w:rsid w:val="001A4C7A"/>
    <w:rsid w:val="001F46B0"/>
    <w:rsid w:val="00256734"/>
    <w:rsid w:val="00297B13"/>
    <w:rsid w:val="00317446"/>
    <w:rsid w:val="0033394D"/>
    <w:rsid w:val="00342EC8"/>
    <w:rsid w:val="00385534"/>
    <w:rsid w:val="003914DE"/>
    <w:rsid w:val="00402717"/>
    <w:rsid w:val="004D3624"/>
    <w:rsid w:val="005A0493"/>
    <w:rsid w:val="00606D34"/>
    <w:rsid w:val="0063088D"/>
    <w:rsid w:val="006419EF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E488D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7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807B0-8A3C-4780-BF97-CBE7F704E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2021-03-22T07:10:00Z</cp:lastPrinted>
  <dcterms:created xsi:type="dcterms:W3CDTF">2021-03-22T07:11:00Z</dcterms:created>
  <dcterms:modified xsi:type="dcterms:W3CDTF">2021-04-10T15:08:00Z</dcterms:modified>
</cp:coreProperties>
</file>